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95604B" w:rsidRPr="0095604B">
        <w:t>4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83EA0" w:rsidRDefault="00583EA0" w:rsidP="00583EA0">
      <w:r>
        <w:t>De grijze teksten met toelichting in de gele velden dienen te worden vervangen door invullingen van de gegadigde.</w:t>
      </w:r>
    </w:p>
    <w:p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Referentieproject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r>
              <w:sym w:font="Wingdings" w:char="F06F"/>
            </w:r>
            <w:r>
              <w:t xml:space="preserve">  Kerncompetentie A</w:t>
            </w:r>
          </w:p>
          <w:p w:rsidR="00583EA0" w:rsidRDefault="00583EA0">
            <w:r>
              <w:sym w:font="Wingdings" w:char="F06F"/>
            </w:r>
            <w:r>
              <w:t xml:space="preserve">  Kerncompetentie ..</w:t>
            </w:r>
          </w:p>
          <w:p w:rsidR="00583EA0" w:rsidRDefault="00583EA0">
            <w:r>
              <w:sym w:font="Wingdings" w:char="F06F"/>
            </w:r>
            <w:r>
              <w:t xml:space="preserve">  Kerncompetentie ..</w:t>
            </w:r>
          </w:p>
          <w:p w:rsidR="00583EA0" w:rsidRDefault="00583EA0">
            <w:r>
              <w:sym w:font="Wingdings" w:char="F06F"/>
            </w:r>
            <w:r>
              <w:t xml:space="preserve">  Selectiecriterium A </w:t>
            </w:r>
          </w:p>
          <w:p w:rsidR="00583EA0" w:rsidRDefault="00583EA0">
            <w:r>
              <w:sym w:font="Wingdings" w:char="F06F"/>
            </w:r>
            <w:r>
              <w:t xml:space="preserve">  Selectiecriterium ..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 en adres opdrachtgever: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Nadere informatie referentieproject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Datum van oplevering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>
            <w:r>
              <w:t>Contractvorm: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:rsidR="00583EA0" w:rsidRDefault="00583EA0" w:rsidP="00583EA0">
      <w:pPr>
        <w:pStyle w:val="colofontitel"/>
      </w:pPr>
    </w:p>
    <w:p w:rsidR="000B46D8" w:rsidRDefault="000B46D8"/>
    <w:sectPr w:rsidR="000B46D8" w:rsidSect="00177A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04B" w:rsidRDefault="0095604B" w:rsidP="0095604B">
      <w:pPr>
        <w:spacing w:line="240" w:lineRule="auto"/>
      </w:pPr>
      <w:r>
        <w:separator/>
      </w:r>
    </w:p>
  </w:endnote>
  <w:endnote w:type="continuationSeparator" w:id="0">
    <w:p w:rsidR="0095604B" w:rsidRDefault="0095604B" w:rsidP="009560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04B" w:rsidRDefault="0095604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04B" w:rsidRDefault="0095604B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04B" w:rsidRDefault="0095604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04B" w:rsidRDefault="0095604B" w:rsidP="0095604B">
      <w:pPr>
        <w:spacing w:line="240" w:lineRule="auto"/>
      </w:pPr>
      <w:r>
        <w:separator/>
      </w:r>
    </w:p>
  </w:footnote>
  <w:footnote w:type="continuationSeparator" w:id="0">
    <w:p w:rsidR="0095604B" w:rsidRDefault="0095604B" w:rsidP="0095604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04B" w:rsidRDefault="0095604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04B" w:rsidRPr="00220940" w:rsidRDefault="0095604B" w:rsidP="0095604B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:rsidR="0095604B" w:rsidRPr="00220940" w:rsidRDefault="0095604B" w:rsidP="0095604B">
    <w:pPr>
      <w:pStyle w:val="Koptekst"/>
      <w:rPr>
        <w:sz w:val="18"/>
        <w:szCs w:val="18"/>
      </w:rPr>
    </w:pPr>
    <w:r>
      <w:rPr>
        <w:sz w:val="18"/>
        <w:szCs w:val="18"/>
      </w:rPr>
      <w:t>AI 2022-0006</w:t>
    </w:r>
    <w:r w:rsidRPr="00220940">
      <w:rPr>
        <w:sz w:val="18"/>
        <w:szCs w:val="18"/>
      </w:rPr>
      <w:t xml:space="preserve"> </w:t>
    </w:r>
    <w:r w:rsidRPr="0003220A">
      <w:rPr>
        <w:sz w:val="18"/>
        <w:szCs w:val="18"/>
      </w:rPr>
      <w:t xml:space="preserve">Levering zonnepanelen op sportgebouw Sportcentrum </w:t>
    </w:r>
    <w:proofErr w:type="spellStart"/>
    <w:r w:rsidRPr="0003220A">
      <w:rPr>
        <w:sz w:val="18"/>
        <w:szCs w:val="18"/>
      </w:rPr>
      <w:t>Caland</w:t>
    </w:r>
    <w:proofErr w:type="spellEnd"/>
  </w:p>
  <w:p w:rsidR="0095604B" w:rsidRPr="00220940" w:rsidRDefault="0095604B" w:rsidP="0095604B">
    <w:pPr>
      <w:pStyle w:val="Koptekst"/>
      <w:rPr>
        <w:sz w:val="18"/>
        <w:szCs w:val="18"/>
      </w:rPr>
    </w:pPr>
    <w:r>
      <w:rPr>
        <w:sz w:val="18"/>
        <w:szCs w:val="18"/>
      </w:rPr>
      <w:t>Bijlage 4</w:t>
    </w:r>
    <w:r>
      <w:rPr>
        <w:sz w:val="18"/>
        <w:szCs w:val="18"/>
      </w:rPr>
      <w:t xml:space="preserve"> </w:t>
    </w:r>
    <w:r>
      <w:rPr>
        <w:sz w:val="18"/>
        <w:szCs w:val="18"/>
      </w:rPr>
      <w:t>–</w:t>
    </w:r>
    <w:r>
      <w:rPr>
        <w:sz w:val="18"/>
        <w:szCs w:val="18"/>
      </w:rPr>
      <w:t xml:space="preserve"> </w:t>
    </w:r>
    <w:r>
      <w:rPr>
        <w:sz w:val="18"/>
        <w:szCs w:val="18"/>
      </w:rPr>
      <w:t>Modelformulier referentiewerken</w:t>
    </w:r>
    <w:bookmarkStart w:id="11" w:name="_GoBack"/>
    <w:bookmarkEnd w:id="11"/>
  </w:p>
  <w:p w:rsidR="0095604B" w:rsidRDefault="0095604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04B" w:rsidRDefault="0095604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177A29"/>
    <w:rsid w:val="002B5524"/>
    <w:rsid w:val="003B3222"/>
    <w:rsid w:val="00424DED"/>
    <w:rsid w:val="00482A4F"/>
    <w:rsid w:val="00527398"/>
    <w:rsid w:val="00583EA0"/>
    <w:rsid w:val="00632123"/>
    <w:rsid w:val="008104C5"/>
    <w:rsid w:val="008402D9"/>
    <w:rsid w:val="009175F9"/>
    <w:rsid w:val="0095604B"/>
    <w:rsid w:val="009761CF"/>
    <w:rsid w:val="009B0D92"/>
    <w:rsid w:val="00A03098"/>
    <w:rsid w:val="00A3732E"/>
    <w:rsid w:val="00A53085"/>
    <w:rsid w:val="00BD0C39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7FDBEB"/>
  <w15:docId w15:val="{B30CF601-E6D7-4E0E-AFF1-430851A5F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Koptekst">
    <w:name w:val="header"/>
    <w:basedOn w:val="Standaard"/>
    <w:link w:val="KoptekstChar"/>
    <w:uiPriority w:val="99"/>
    <w:unhideWhenUsed/>
    <w:rsid w:val="0095604B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5604B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95604B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95604B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301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Hop, Rende</cp:lastModifiedBy>
  <cp:revision>2</cp:revision>
  <dcterms:created xsi:type="dcterms:W3CDTF">2022-01-12T17:06:00Z</dcterms:created>
  <dcterms:modified xsi:type="dcterms:W3CDTF">2022-01-12T17:06:00Z</dcterms:modified>
</cp:coreProperties>
</file>